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D439AC" w:rsidRPr="00D439AC">
        <w:t>3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>
      <w:bookmarkStart w:id="11" w:name="_GoBack"/>
      <w:bookmarkEnd w:id="11"/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sym w:font="Wingdings" w:char="F06F"/>
            </w:r>
            <w:r>
              <w:t xml:space="preserve">  Kerncompetentie A</w:t>
            </w:r>
          </w:p>
          <w:p w:rsidR="00583EA0" w:rsidRDefault="00583EA0">
            <w:r>
              <w:sym w:font="Wingdings" w:char="F06F"/>
            </w:r>
            <w:r>
              <w:t xml:space="preserve">  Kerncompetentie ..</w:t>
            </w:r>
          </w:p>
          <w:p w:rsidR="00583EA0" w:rsidRDefault="00583EA0">
            <w:r>
              <w:sym w:font="Wingdings" w:char="F06F"/>
            </w:r>
            <w:r>
              <w:t xml:space="preserve">  Kerncompetentie ..</w:t>
            </w:r>
          </w:p>
          <w:p w:rsidR="00583EA0" w:rsidRDefault="00583EA0">
            <w:r>
              <w:sym w:font="Wingdings" w:char="F06F"/>
            </w:r>
            <w:r>
              <w:t xml:space="preserve">  Selectiecriterium A </w:t>
            </w:r>
          </w:p>
          <w:p w:rsidR="00583EA0" w:rsidRDefault="00583EA0">
            <w:r>
              <w:sym w:font="Wingdings" w:char="F06F"/>
            </w:r>
            <w:r>
              <w:t xml:space="preserve">  Selectiecriterium ..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D439AC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615712"/>
  <w15:docId w15:val="{E4587229-94F7-4FAB-B0C5-17FE28786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1657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Mensah, Isaac</cp:lastModifiedBy>
  <cp:revision>2</cp:revision>
  <dcterms:created xsi:type="dcterms:W3CDTF">2021-04-13T06:08:00Z</dcterms:created>
  <dcterms:modified xsi:type="dcterms:W3CDTF">2021-04-13T06:08:00Z</dcterms:modified>
</cp:coreProperties>
</file>